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纠正和预防措施报告</w:t>
      </w:r>
    </w:p>
    <w:p>
      <w:r>
        <w:t>记录编号：FM-024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问题描述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原因分析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纠正措施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预防措施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责任人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计划完成日期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完成报告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验证结果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